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FDA6F" w14:textId="77777777" w:rsidR="00840FD1" w:rsidRDefault="00000000">
      <w:pPr>
        <w:jc w:val="center"/>
      </w:pPr>
      <w:r>
        <w:rPr>
          <w:b/>
          <w:color w:val="0B4F8A"/>
          <w:sz w:val="24"/>
        </w:rPr>
        <w:t>ARPP — ELECCIÓN INTERNA DE DELEGADOS E1 · 17-MAY-2026</w:t>
      </w:r>
    </w:p>
    <w:p w14:paraId="06EBA553" w14:textId="77777777" w:rsidR="00840FD1" w:rsidRDefault="00000000">
      <w:pPr>
        <w:jc w:val="center"/>
      </w:pPr>
      <w:r>
        <w:rPr>
          <w:b/>
          <w:color w:val="B00000"/>
          <w:sz w:val="28"/>
        </w:rPr>
        <w:t>FORMULARIO DE FEEDBACK DEL KIT (versión simple)</w:t>
      </w:r>
    </w:p>
    <w:p w14:paraId="19322231" w14:textId="77777777" w:rsidR="00840FD1" w:rsidRDefault="00000000">
      <w:r>
        <w:rPr>
          <w:i/>
          <w:color w:val="555555"/>
          <w:sz w:val="18"/>
        </w:rPr>
        <w:t>Escriba libremente, en cada punto, lo que desea CAMBIAR del KIT. Si un punto está OK, déjelo en blanco. Devuelva este Word al equipo TEN ARPP.</w:t>
      </w:r>
    </w:p>
    <w:p w14:paraId="33567EC1" w14:textId="77777777" w:rsidR="00840FD1" w:rsidRDefault="00840FD1"/>
    <w:p w14:paraId="18497A7F" w14:textId="77777777" w:rsidR="00840FD1" w:rsidRDefault="00000000">
      <w:r>
        <w:rPr>
          <w:b/>
          <w:color w:val="0B4F8A"/>
          <w:sz w:val="24"/>
        </w:rPr>
        <w:t>DATOS DE QUIEN LLENA</w:t>
      </w:r>
    </w:p>
    <w:p w14:paraId="55ED1F72" w14:textId="77777777" w:rsidR="00840FD1" w:rsidRDefault="00000000">
      <w:pPr>
        <w:spacing w:before="160" w:after="40"/>
      </w:pPr>
      <w:r>
        <w:rPr>
          <w:b/>
        </w:rPr>
        <w:t>▸ Circunscripción y número de mesa</w:t>
      </w:r>
    </w:p>
    <w:p w14:paraId="04DC32EE" w14:textId="00E9BBD8" w:rsidR="00840FD1" w:rsidRDefault="00000000">
      <w:pPr>
        <w:spacing w:after="40"/>
      </w:pPr>
      <w:r>
        <w:t>___________________________</w:t>
      </w:r>
      <w:r w:rsidR="006636E7">
        <w:t>ANCASH</w:t>
      </w:r>
      <w:r>
        <w:t>____________________________________________________________________</w:t>
      </w:r>
    </w:p>
    <w:p w14:paraId="0E9A9820" w14:textId="77777777" w:rsidR="00840FD1" w:rsidRDefault="00000000">
      <w:pPr>
        <w:spacing w:before="160" w:after="40"/>
      </w:pPr>
      <w:r>
        <w:rPr>
          <w:b/>
        </w:rPr>
        <w:t>▸ Su nombre, cargo (TED / Coordinador / Resp. Local / otro), DNI y celular</w:t>
      </w:r>
    </w:p>
    <w:p w14:paraId="5BCAB7EC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0AFED0B3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6C990F15" w14:textId="77777777" w:rsidR="00840FD1" w:rsidRDefault="00000000">
      <w:pPr>
        <w:spacing w:before="160" w:after="40"/>
      </w:pPr>
      <w:r>
        <w:rPr>
          <w:b/>
        </w:rPr>
        <w:t>▸ Fecha</w:t>
      </w:r>
    </w:p>
    <w:p w14:paraId="46E49157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49A8820F" w14:textId="77777777" w:rsidR="00840FD1" w:rsidRDefault="00840FD1"/>
    <w:p w14:paraId="60924FEA" w14:textId="77777777" w:rsidR="00840FD1" w:rsidRDefault="00000000">
      <w:r>
        <w:rPr>
          <w:b/>
          <w:color w:val="0B4F8A"/>
          <w:sz w:val="24"/>
        </w:rPr>
        <w:t>CAMBIOS QUE SOLICITA</w:t>
      </w:r>
    </w:p>
    <w:p w14:paraId="6810B55F" w14:textId="77777777" w:rsidR="00840FD1" w:rsidRDefault="00000000">
      <w:r>
        <w:rPr>
          <w:i/>
          <w:color w:val="555555"/>
          <w:sz w:val="18"/>
        </w:rPr>
        <w:t>Escriba aquí, en cada bloque, qué exactamente desea modificar (dirección nueva, nombre correcto, miembro a reemplazar, texto a corregir, etc.).</w:t>
      </w:r>
    </w:p>
    <w:p w14:paraId="640AF6E5" w14:textId="77777777" w:rsidR="00840FD1" w:rsidRDefault="00000000">
      <w:pPr>
        <w:spacing w:before="160" w:after="40"/>
      </w:pPr>
      <w:r>
        <w:rPr>
          <w:b/>
        </w:rPr>
        <w:t>▸ 1. LOCAL DE VOTACIÓN  (dirección, nombre del local, referencia, distrito)</w:t>
      </w:r>
    </w:p>
    <w:p w14:paraId="3FAE8F1A" w14:textId="77777777" w:rsidR="006636E7" w:rsidRDefault="006636E7">
      <w:pPr>
        <w:spacing w:after="40"/>
      </w:pPr>
      <w:r>
        <w:t>AÑADIR DIRECCIONES:</w:t>
      </w:r>
    </w:p>
    <w:p w14:paraId="13AE92ED" w14:textId="7A0E7697" w:rsidR="00840FD1" w:rsidRDefault="006636E7">
      <w:pPr>
        <w:spacing w:after="40"/>
      </w:pPr>
      <w:r>
        <w:t xml:space="preserve">CHIMBOTE: </w:t>
      </w:r>
      <w:r w:rsidRPr="006636E7">
        <w:t>Av. Pardo N° 2423 PJ Miraflores III Zona Chimbote</w:t>
      </w:r>
    </w:p>
    <w:p w14:paraId="4D9B9168" w14:textId="5C7B3802" w:rsidR="006636E7" w:rsidRDefault="006636E7">
      <w:pPr>
        <w:spacing w:after="40"/>
      </w:pPr>
      <w:r>
        <w:t xml:space="preserve">HUARAZ: </w:t>
      </w:r>
      <w:r w:rsidRPr="006636E7">
        <w:t xml:space="preserve">Jr. Simón Bolivar N° 721 </w:t>
      </w:r>
      <w:proofErr w:type="spellStart"/>
      <w:r w:rsidRPr="006636E7">
        <w:t>Tercer</w:t>
      </w:r>
      <w:proofErr w:type="spellEnd"/>
      <w:r w:rsidRPr="006636E7">
        <w:t xml:space="preserve"> Piso</w:t>
      </w:r>
    </w:p>
    <w:p w14:paraId="40FE3316" w14:textId="50C38F9B" w:rsidR="006636E7" w:rsidRDefault="006636E7">
      <w:pPr>
        <w:spacing w:after="40"/>
      </w:pPr>
      <w:r>
        <w:t xml:space="preserve">CARAZ: </w:t>
      </w:r>
      <w:r w:rsidRPr="006636E7">
        <w:t>Jr. Sucre S/N Sector Malambo</w:t>
      </w:r>
    </w:p>
    <w:p w14:paraId="6203744F" w14:textId="6B39D0BA" w:rsidR="006636E7" w:rsidRDefault="006636E7">
      <w:pPr>
        <w:spacing w:after="40"/>
      </w:pPr>
      <w:r>
        <w:t xml:space="preserve">POMABAMBA: </w:t>
      </w:r>
      <w:r w:rsidRPr="006636E7">
        <w:t xml:space="preserve">Jr. Perú S/N </w:t>
      </w:r>
      <w:proofErr w:type="spellStart"/>
      <w:r w:rsidRPr="006636E7">
        <w:t>Tercer</w:t>
      </w:r>
      <w:proofErr w:type="spellEnd"/>
      <w:r w:rsidRPr="006636E7">
        <w:t xml:space="preserve"> Piso</w:t>
      </w:r>
    </w:p>
    <w:p w14:paraId="62BC93C5" w14:textId="5F061EB4" w:rsidR="006636E7" w:rsidRDefault="006636E7">
      <w:pPr>
        <w:spacing w:after="40"/>
      </w:pPr>
      <w:r>
        <w:t>SAN LUIS:</w:t>
      </w:r>
      <w:r w:rsidRPr="006636E7">
        <w:t xml:space="preserve"> </w:t>
      </w:r>
      <w:r w:rsidRPr="006636E7">
        <w:t>Jr. Tupac Amaru S/N</w:t>
      </w:r>
    </w:p>
    <w:p w14:paraId="3AE372F0" w14:textId="77777777" w:rsidR="00840FD1" w:rsidRDefault="00000000">
      <w:pPr>
        <w:spacing w:before="160" w:after="40"/>
      </w:pPr>
      <w:r>
        <w:rPr>
          <w:b/>
        </w:rPr>
        <w:t>▸ 2. RESPONSABLE DE LOCAL  (nombre, DNI, celular)</w:t>
      </w:r>
    </w:p>
    <w:p w14:paraId="42BD3110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6F0FFE6A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53A00CE9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3E1C2FC5" w14:textId="77777777" w:rsidR="00840FD1" w:rsidRDefault="00000000">
      <w:pPr>
        <w:spacing w:before="160" w:after="40"/>
      </w:pPr>
      <w:r>
        <w:rPr>
          <w:b/>
        </w:rPr>
        <w:t>▸ 3. MIEMBROS DE MESA TITULARES  (Presidente / Secretario / Tercer Miembro)</w:t>
      </w:r>
    </w:p>
    <w:p w14:paraId="5A616C56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6685FBED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3D1EA763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5C085735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470668B7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5BEC13DD" w14:textId="77777777" w:rsidR="00840FD1" w:rsidRDefault="00000000">
      <w:pPr>
        <w:spacing w:before="160" w:after="40"/>
      </w:pPr>
      <w:r>
        <w:rPr>
          <w:b/>
        </w:rPr>
        <w:t>▸ 4. MIEMBROS DE MESA SUPLENTES  (Presidente / Secretario / Tercer Miembro)</w:t>
      </w:r>
    </w:p>
    <w:p w14:paraId="0AC2E7E5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7246F12A" w14:textId="77777777" w:rsidR="00840FD1" w:rsidRDefault="00000000">
      <w:pPr>
        <w:spacing w:after="40"/>
      </w:pPr>
      <w:r>
        <w:lastRenderedPageBreak/>
        <w:t>_______________________________________________________________________________________________</w:t>
      </w:r>
    </w:p>
    <w:p w14:paraId="269EC235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338D3F1A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4CBA85BC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2AA96D77" w14:textId="77777777" w:rsidR="00840FD1" w:rsidRDefault="00000000">
      <w:pPr>
        <w:spacing w:before="160" w:after="40"/>
      </w:pPr>
      <w:r>
        <w:rPr>
          <w:b/>
        </w:rPr>
        <w:t>▸ 5. MIEMBROS MARCADOS (SORTEO)  — si desea reemplazarlos por afiliados específicos del padrón</w:t>
      </w:r>
    </w:p>
    <w:p w14:paraId="40D944D9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6A3311C5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443DA3B5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0BBE3B3C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1BF33687" w14:textId="77777777" w:rsidR="00840FD1" w:rsidRDefault="00000000">
      <w:pPr>
        <w:spacing w:before="160" w:after="40"/>
      </w:pPr>
      <w:r>
        <w:rPr>
          <w:b/>
        </w:rPr>
        <w:t>▸ 6. BANNER DEL LOCAL  (textos, datos, diseño)</w:t>
      </w:r>
    </w:p>
    <w:p w14:paraId="5C7FA8B1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28776B5D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085E9931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3027AE70" w14:textId="77777777" w:rsidR="00840FD1" w:rsidRDefault="00000000">
      <w:pPr>
        <w:spacing w:before="160" w:after="40"/>
      </w:pPr>
      <w:r>
        <w:rPr>
          <w:b/>
        </w:rPr>
        <w:t>▸ 7. PADRÓN IMPRESO  (afiliados faltantes o sobrantes, datos errados, orden, columnas)</w:t>
      </w:r>
    </w:p>
    <w:p w14:paraId="7D5BDD05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483AFCF5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1A070B76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1B4F7A26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530DB3D5" w14:textId="77777777" w:rsidR="00840FD1" w:rsidRDefault="00000000">
      <w:pPr>
        <w:spacing w:before="160" w:after="40"/>
      </w:pPr>
      <w:r>
        <w:rPr>
          <w:b/>
        </w:rPr>
        <w:t>▸ 8. CARTEL DE CANDIDATOS</w:t>
      </w:r>
    </w:p>
    <w:p w14:paraId="4FB8DCC7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01FA9570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0543A6AF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0F5E3583" w14:textId="77777777" w:rsidR="00840FD1" w:rsidRDefault="00000000">
      <w:pPr>
        <w:spacing w:before="160" w:after="40"/>
      </w:pPr>
      <w:r>
        <w:rPr>
          <w:b/>
        </w:rPr>
        <w:t>▸ 9. CÉDULA DE SUFRAGIO</w:t>
      </w:r>
    </w:p>
    <w:p w14:paraId="2C3793F6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6B34037E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4576E708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7D89EF80" w14:textId="77777777" w:rsidR="00840FD1" w:rsidRDefault="00000000">
      <w:pPr>
        <w:spacing w:before="160" w:after="40"/>
      </w:pPr>
      <w:r>
        <w:rPr>
          <w:b/>
        </w:rPr>
        <w:t>▸ 10. LISTA DE CONTROL DE VOTANTES</w:t>
      </w:r>
    </w:p>
    <w:p w14:paraId="2FB5FA49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734F94DD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4F0ED407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06E8E032" w14:textId="77777777" w:rsidR="00840FD1" w:rsidRDefault="00000000">
      <w:pPr>
        <w:spacing w:before="160" w:after="40"/>
      </w:pPr>
      <w:r>
        <w:rPr>
          <w:b/>
        </w:rPr>
        <w:t>▸ 11. ACTA ELECTORAL</w:t>
      </w:r>
    </w:p>
    <w:p w14:paraId="2EED94DD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6B74ACB0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7611C3EF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2296AC86" w14:textId="77777777" w:rsidR="00840FD1" w:rsidRDefault="00000000">
      <w:pPr>
        <w:spacing w:before="160" w:after="40"/>
      </w:pPr>
      <w:r>
        <w:rPr>
          <w:b/>
        </w:rPr>
        <w:t>▸ 12. MANUAL INSTRUCTIVO DE LA MESA</w:t>
      </w:r>
    </w:p>
    <w:p w14:paraId="09655E89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10E856AF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3C5231CB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384D17C2" w14:textId="77777777" w:rsidR="00840FD1" w:rsidRDefault="00000000">
      <w:pPr>
        <w:spacing w:before="160" w:after="40"/>
      </w:pPr>
      <w:r>
        <w:rPr>
          <w:b/>
        </w:rPr>
        <w:t>▸ 13. OTROS CAMBIOS / OBSERVACIONES GENERALES</w:t>
      </w:r>
    </w:p>
    <w:p w14:paraId="00952D3F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75F56D1A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63676685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10D4ED3D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539DE65F" w14:textId="77777777" w:rsidR="00840FD1" w:rsidRDefault="00000000">
      <w:pPr>
        <w:spacing w:after="40"/>
      </w:pPr>
      <w:r>
        <w:t>_______________________________________________________________________________________________</w:t>
      </w:r>
    </w:p>
    <w:p w14:paraId="6B9BA09A" w14:textId="77777777" w:rsidR="00840FD1" w:rsidRDefault="00840FD1"/>
    <w:p w14:paraId="4C6D28D5" w14:textId="77777777" w:rsidR="00840FD1" w:rsidRDefault="00000000">
      <w:r>
        <w:rPr>
          <w:b/>
          <w:color w:val="0B4F8A"/>
          <w:sz w:val="24"/>
        </w:rPr>
        <w:t>PRIORIDAD</w:t>
      </w:r>
    </w:p>
    <w:p w14:paraId="12C45B02" w14:textId="77777777" w:rsidR="00840FD1" w:rsidRDefault="00000000">
      <w:r>
        <w:rPr>
          <w:i/>
          <w:color w:val="555555"/>
          <w:sz w:val="18"/>
        </w:rPr>
        <w:t>Marque con una X cuál corresponde:</w:t>
      </w:r>
    </w:p>
    <w:p w14:paraId="11E41739" w14:textId="77777777" w:rsidR="00840FD1" w:rsidRDefault="00000000">
      <w:r>
        <w:t>☐ ALTA (corregir antes de imprimir)     ☐ MEDIA (segundo lote)     ☐ BAJA (cosmético)</w:t>
      </w:r>
    </w:p>
    <w:p w14:paraId="765BA1B9" w14:textId="77777777" w:rsidR="00840FD1" w:rsidRDefault="00840FD1"/>
    <w:p w14:paraId="34582301" w14:textId="77777777" w:rsidR="00840FD1" w:rsidRDefault="00840FD1"/>
    <w:p w14:paraId="3443AD50" w14:textId="77777777" w:rsidR="00840FD1" w:rsidRDefault="00000000">
      <w:r>
        <w:rPr>
          <w:b/>
          <w:color w:val="0B4F8A"/>
          <w:sz w:val="24"/>
        </w:rPr>
        <w:t>FIRMA</w:t>
      </w:r>
    </w:p>
    <w:p w14:paraId="235CA8A3" w14:textId="77777777" w:rsidR="00840FD1" w:rsidRDefault="00000000">
      <w:pPr>
        <w:jc w:val="center"/>
      </w:pPr>
      <w:r>
        <w:t>__________________________________________________</w:t>
      </w:r>
    </w:p>
    <w:p w14:paraId="34BE2F23" w14:textId="77777777" w:rsidR="00840FD1" w:rsidRDefault="00000000">
      <w:pPr>
        <w:jc w:val="center"/>
      </w:pPr>
      <w:r>
        <w:rPr>
          <w:b/>
          <w:sz w:val="20"/>
        </w:rPr>
        <w:t>Nombre y DNI</w:t>
      </w:r>
    </w:p>
    <w:sectPr w:rsidR="00840FD1" w:rsidSect="00034616">
      <w:pgSz w:w="12240" w:h="15840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262555">
    <w:abstractNumId w:val="8"/>
  </w:num>
  <w:num w:numId="2" w16cid:durableId="761488363">
    <w:abstractNumId w:val="6"/>
  </w:num>
  <w:num w:numId="3" w16cid:durableId="2044204365">
    <w:abstractNumId w:val="5"/>
  </w:num>
  <w:num w:numId="4" w16cid:durableId="728000292">
    <w:abstractNumId w:val="4"/>
  </w:num>
  <w:num w:numId="5" w16cid:durableId="1239637296">
    <w:abstractNumId w:val="7"/>
  </w:num>
  <w:num w:numId="6" w16cid:durableId="1423136755">
    <w:abstractNumId w:val="3"/>
  </w:num>
  <w:num w:numId="7" w16cid:durableId="552011294">
    <w:abstractNumId w:val="2"/>
  </w:num>
  <w:num w:numId="8" w16cid:durableId="398595714">
    <w:abstractNumId w:val="1"/>
  </w:num>
  <w:num w:numId="9" w16cid:durableId="458303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526549"/>
    <w:rsid w:val="006636E7"/>
    <w:rsid w:val="00840FD1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729DF7E1"/>
  <w14:defaultImageDpi w14:val="300"/>
  <w15:docId w15:val="{07C3768C-2AB3-4DD0-BDAC-00FF6834D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967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6279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USUARIO</cp:lastModifiedBy>
  <cp:revision>2</cp:revision>
  <dcterms:created xsi:type="dcterms:W3CDTF">2026-05-14T20:39:00Z</dcterms:created>
  <dcterms:modified xsi:type="dcterms:W3CDTF">2026-05-14T20:39:00Z</dcterms:modified>
  <cp:category/>
</cp:coreProperties>
</file>